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A94BE" w14:textId="66066E0B" w:rsidR="008B0895" w:rsidRPr="008B0895" w:rsidRDefault="008B0895" w:rsidP="008B0895">
      <w:pPr>
        <w:pStyle w:val="Heading1"/>
        <w:rPr>
          <w:lang w:val="en-ID"/>
        </w:rPr>
      </w:pPr>
      <w:r w:rsidRPr="008B0895">
        <w:rPr>
          <w:rFonts w:ascii="Segoe UI Emoji" w:hAnsi="Segoe UI Emoji" w:cs="Segoe UI Emoji"/>
          <w:lang w:val="en-ID"/>
        </w:rPr>
        <w:t>📁</w:t>
      </w:r>
      <w:r w:rsidRPr="008B0895">
        <w:rPr>
          <w:lang w:val="en-ID"/>
        </w:rPr>
        <w:t xml:space="preserve"> </w:t>
      </w:r>
      <w:proofErr w:type="spellStart"/>
      <w:r w:rsidRPr="008B0895">
        <w:rPr>
          <w:lang w:val="en-ID"/>
        </w:rPr>
        <w:t>Dokumentasi</w:t>
      </w:r>
      <w:proofErr w:type="spellEnd"/>
      <w:r w:rsidRPr="008B0895">
        <w:rPr>
          <w:lang w:val="en-ID"/>
        </w:rPr>
        <w:t xml:space="preserve"> </w:t>
      </w:r>
      <w:proofErr w:type="spellStart"/>
      <w:r w:rsidRPr="008B0895">
        <w:rPr>
          <w:lang w:val="en-ID"/>
        </w:rPr>
        <w:t>Pendukung</w:t>
      </w:r>
      <w:proofErr w:type="spellEnd"/>
      <w:r w:rsidRPr="008B0895">
        <w:rPr>
          <w:lang w:val="en-ID"/>
        </w:rPr>
        <w:t xml:space="preserve"> yang </w:t>
      </w:r>
      <w:proofErr w:type="spellStart"/>
      <w:r w:rsidRPr="008B0895">
        <w:rPr>
          <w:lang w:val="en-ID"/>
        </w:rPr>
        <w:t>Dikumpulkan</w:t>
      </w:r>
      <w:proofErr w:type="spellEnd"/>
    </w:p>
    <w:p w14:paraId="7AE939C7" w14:textId="48CFEA79" w:rsidR="008B0895" w:rsidRPr="008B0895" w:rsidRDefault="00290229" w:rsidP="008B0895">
      <w:pPr>
        <w:numPr>
          <w:ilvl w:val="0"/>
          <w:numId w:val="10"/>
        </w:numPr>
        <w:rPr>
          <w:lang w:val="en-ID"/>
        </w:rPr>
      </w:pPr>
      <w:proofErr w:type="spellStart"/>
      <w:r>
        <w:rPr>
          <w:lang w:val="en-ID"/>
        </w:rPr>
        <w:t>Screenshoot</w:t>
      </w:r>
      <w:proofErr w:type="spellEnd"/>
      <w:r>
        <w:rPr>
          <w:lang w:val="en-ID"/>
        </w:rPr>
        <w:t xml:space="preserve"> </w:t>
      </w:r>
      <w:proofErr w:type="spellStart"/>
      <w:r>
        <w:rPr>
          <w:lang w:val="en-ID"/>
        </w:rPr>
        <w:t>akun</w:t>
      </w:r>
      <w:proofErr w:type="spellEnd"/>
      <w:r>
        <w:rPr>
          <w:lang w:val="en-ID"/>
        </w:rPr>
        <w:t xml:space="preserve"> PMM</w:t>
      </w:r>
    </w:p>
    <w:p w14:paraId="605A71C4" w14:textId="3A9DCD30" w:rsidR="008B0895" w:rsidRPr="008B0895" w:rsidRDefault="00290229" w:rsidP="008B0895">
      <w:pPr>
        <w:numPr>
          <w:ilvl w:val="0"/>
          <w:numId w:val="10"/>
        </w:numPr>
        <w:rPr>
          <w:lang w:val="en-ID"/>
        </w:rPr>
      </w:pPr>
      <w:proofErr w:type="spellStart"/>
      <w:r>
        <w:rPr>
          <w:lang w:val="en-ID"/>
        </w:rPr>
        <w:t>Screenshoot</w:t>
      </w:r>
      <w:proofErr w:type="spellEnd"/>
      <w:r>
        <w:rPr>
          <w:lang w:val="en-ID"/>
        </w:rPr>
        <w:t xml:space="preserve"> Komunitas </w:t>
      </w:r>
      <w:proofErr w:type="spellStart"/>
      <w:r>
        <w:rPr>
          <w:lang w:val="en-ID"/>
        </w:rPr>
        <w:t>Belajar</w:t>
      </w:r>
      <w:proofErr w:type="spellEnd"/>
      <w:r>
        <w:rPr>
          <w:lang w:val="en-ID"/>
        </w:rPr>
        <w:t xml:space="preserve"> yang </w:t>
      </w:r>
      <w:proofErr w:type="spellStart"/>
      <w:r>
        <w:rPr>
          <w:lang w:val="en-ID"/>
        </w:rPr>
        <w:t>diikuti</w:t>
      </w:r>
      <w:proofErr w:type="spellEnd"/>
    </w:p>
    <w:p w14:paraId="08CB4A64" w14:textId="675BB8BC" w:rsidR="008B0895" w:rsidRPr="008B0895" w:rsidRDefault="00290229" w:rsidP="008B0895">
      <w:pPr>
        <w:numPr>
          <w:ilvl w:val="0"/>
          <w:numId w:val="10"/>
        </w:numPr>
        <w:rPr>
          <w:lang w:val="en-ID"/>
        </w:rPr>
      </w:pPr>
      <w:proofErr w:type="spellStart"/>
      <w:r>
        <w:rPr>
          <w:lang w:val="en-ID"/>
        </w:rPr>
        <w:t>Dokumen</w:t>
      </w:r>
      <w:proofErr w:type="spellEnd"/>
      <w:r>
        <w:rPr>
          <w:lang w:val="en-ID"/>
        </w:rPr>
        <w:t xml:space="preserve"> Aksi </w:t>
      </w:r>
      <w:proofErr w:type="spellStart"/>
      <w:r>
        <w:rPr>
          <w:lang w:val="en-ID"/>
        </w:rPr>
        <w:t>nyata</w:t>
      </w:r>
      <w:proofErr w:type="spellEnd"/>
      <w:r>
        <w:rPr>
          <w:lang w:val="en-ID"/>
        </w:rPr>
        <w:t xml:space="preserve"> dan </w:t>
      </w:r>
      <w:proofErr w:type="spellStart"/>
      <w:r>
        <w:rPr>
          <w:lang w:val="en-ID"/>
        </w:rPr>
        <w:t>sertifikatnya</w:t>
      </w:r>
      <w:proofErr w:type="spellEnd"/>
    </w:p>
    <w:p w14:paraId="3E044678" w14:textId="7960A547" w:rsidR="00290229" w:rsidRPr="00290229" w:rsidRDefault="00290229" w:rsidP="00290229">
      <w:pPr>
        <w:numPr>
          <w:ilvl w:val="0"/>
          <w:numId w:val="10"/>
        </w:numPr>
        <w:rPr>
          <w:lang w:val="en-ID"/>
        </w:rPr>
      </w:pPr>
      <w:r>
        <w:rPr>
          <w:lang w:val="en-ID"/>
        </w:rPr>
        <w:t>Modul Ajar</w:t>
      </w:r>
    </w:p>
    <w:sectPr w:rsidR="00290229" w:rsidRPr="00290229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98B426F"/>
    <w:multiLevelType w:val="multilevel"/>
    <w:tmpl w:val="9FD89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00645119">
    <w:abstractNumId w:val="8"/>
  </w:num>
  <w:num w:numId="2" w16cid:durableId="265967014">
    <w:abstractNumId w:val="6"/>
  </w:num>
  <w:num w:numId="3" w16cid:durableId="1587617789">
    <w:abstractNumId w:val="5"/>
  </w:num>
  <w:num w:numId="4" w16cid:durableId="1167399764">
    <w:abstractNumId w:val="4"/>
  </w:num>
  <w:num w:numId="5" w16cid:durableId="1643147929">
    <w:abstractNumId w:val="7"/>
  </w:num>
  <w:num w:numId="6" w16cid:durableId="387730766">
    <w:abstractNumId w:val="3"/>
  </w:num>
  <w:num w:numId="7" w16cid:durableId="1031804296">
    <w:abstractNumId w:val="2"/>
  </w:num>
  <w:num w:numId="8" w16cid:durableId="154877381">
    <w:abstractNumId w:val="1"/>
  </w:num>
  <w:num w:numId="9" w16cid:durableId="386419652">
    <w:abstractNumId w:val="0"/>
  </w:num>
  <w:num w:numId="10" w16cid:durableId="20994051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20B9C"/>
    <w:rsid w:val="00034616"/>
    <w:rsid w:val="0006063C"/>
    <w:rsid w:val="0015074B"/>
    <w:rsid w:val="00290229"/>
    <w:rsid w:val="0029639D"/>
    <w:rsid w:val="00326F90"/>
    <w:rsid w:val="008B0895"/>
    <w:rsid w:val="008E45C5"/>
    <w:rsid w:val="00955EE0"/>
    <w:rsid w:val="009D1184"/>
    <w:rsid w:val="00A9178D"/>
    <w:rsid w:val="00AA1D8D"/>
    <w:rsid w:val="00B47730"/>
    <w:rsid w:val="00CB0664"/>
    <w:rsid w:val="00D01035"/>
    <w:rsid w:val="00EC0EA5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B008BC"/>
  <w14:defaultImageDpi w14:val="300"/>
  <w15:docId w15:val="{C93D8804-9671-4616-A8C8-A1AD9D857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4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reny hajar</cp:lastModifiedBy>
  <cp:revision>4</cp:revision>
  <dcterms:created xsi:type="dcterms:W3CDTF">2025-05-11T20:47:00Z</dcterms:created>
  <dcterms:modified xsi:type="dcterms:W3CDTF">2025-05-19T04:09:00Z</dcterms:modified>
  <cp:category/>
</cp:coreProperties>
</file>